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 / WC </w:t>
            </w:r>
          </w:p>
          <w:p>
            <w:pPr>
              <w:spacing w:before="0" w:after="0" w:line="240" w:lineRule="auto"/>
            </w:pPr>
            <w:r>
              <w:t>EG /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28116149" name="01a03d00-7875-79c0-bdd9-2f7bd1f8501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08208389" name="01a03d00-7875-79c0-bdd9-2f7bd1f8501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7930847" name="01a03ce4-3ad6-7f91-935a-0d66394c7d0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1009141" name="01a03ce4-3ad6-7f91-935a-0d66394c7d0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Wohnzimmer / Gang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30781142" name="01a03cf6-0743-702e-a416-9c3a408c5c0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7532868" name="01a03cf6-0743-702e-a416-9c3a408c5c0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33252921" name="01a03cee-ad9f-7a19-ba82-0a846f2eefc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45640648" name="01a03cee-ad9f-7a19-ba82-0a846f2eefc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Wohnzimmer / Gang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17793889" name="01a03cf6-88be-7817-8925-cfb86b7d652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6046063" name="01a03cf6-88be-7817-8925-cfb86b7d652e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 / WC </w:t>
            </w:r>
          </w:p>
          <w:p>
            <w:pPr>
              <w:spacing w:before="0" w:after="0" w:line="240" w:lineRule="auto"/>
            </w:pPr>
            <w:r>
              <w:t>EG /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49568064" name="01a03d00-2022-7f3d-bf26-c06f83e9649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3199785" name="01a03d00-2022-7f3d-bf26-c06f83e96494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Gang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74131476" name="01a03d05-5161-779c-bc6f-7f72bf42bb9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6207788" name="01a03d05-5161-779c-bc6f-7f72bf42bb9a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62738581" name="01a03d06-2ae1-728f-a4c4-331e7dcd1a9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16172510" name="01a03d06-2ae1-728f-a4c4-331e7dcd1a9d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Garage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27372517" name="01a03d11-2bbd-781e-a246-a131076e614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6914010" name="01a03d11-2bbd-781e-a246-a131076e6143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Haus / Garage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90443936" name="01a03d12-11be-7b7c-ae11-5350d9551c3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1568293" name="01a03d12-11be-7b7c-ae11-5350d9551c37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23959056" name="01a03cef-3d3a-73c5-afd7-ef7179864ff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3703630" name="01a03cef-3d3a-73c5-afd7-ef7179864ff0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 / WC </w:t>
            </w:r>
          </w:p>
          <w:p>
            <w:pPr>
              <w:spacing w:before="0" w:after="0" w:line="240" w:lineRule="auto"/>
            </w:pPr>
            <w:r>
              <w:t>EG / 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79224368" name="01a03cff-85ba-79be-ba79-c5f7111b024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09685053" name="01a03cff-85ba-79be-ba79-c5f7111b024a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Breitfeldstrasse 9, 8500 Frauenfeld</w:t>
          </w:r>
        </w:p>
        <w:p>
          <w:pPr>
            <w:spacing w:before="0" w:after="0"/>
          </w:pPr>
          <w:r>
            <w:t>1167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